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5681292" name="12b05300-fe7c-11ef-9f02-45a97ddf9b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819423" name="12b05300-fe7c-11ef-9f02-45a97ddf9b2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7869082" name="46a31f30-fe7c-11ef-b2ea-37fdefa5a0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055439" name="46a31f30-fe7c-11ef-b2ea-37fdefa5a03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0952793" name="9ffafa80-fe7c-11ef-a609-b3a03c9421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601365" name="9ffafa80-fe7c-11ef-a609-b3a03c94213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8012048" name="bbd939b0-fe7c-11ef-bd05-0992634a46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862036" name="bbd939b0-fe7c-11ef-bd05-0992634a463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bleihaltige 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0054198" name="e976c6d0-fe7c-11ef-abba-2342885c4e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089482" name="e976c6d0-fe7c-11ef-abba-2342885c4e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9939242" name="ee8024f0-fe7c-11ef-a529-83a0f39a8f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102295" name="ee8024f0-fe7c-11ef-a529-83a0f39a8f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Bauschaum</w:t>
            </w:r>
          </w:p>
          <w:p>
            <w:pPr>
              <w:spacing w:before="0" w:after="0"/>
            </w:pPr>
            <w:r>
              <w:t>diverse Anwendungen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0888405" name="17345f10-fe7d-11ef-8158-b9ecfd8f31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528708" name="17345f10-fe7d-11ef-8158-b9ecfd8f313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6997160" name="1dc03e80-fe7d-11ef-8dd4-a76b80c959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022634" name="1dc03e80-fe7d-11ef-8dd4-a76b80c959f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4439820" name="22110590-fe7e-11ef-970c-6defb29d03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362430" name="22110590-fe7e-11ef-970c-6defb29d031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2917748" name="356376a0-fe7e-11ef-9784-f7a28946d0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9493425" name="356376a0-fe7e-11ef-9784-f7a28946d0d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Wandaufbau</w:t>
            </w:r>
          </w:p>
          <w:p>
            <w:pPr>
              <w:spacing w:before="0" w:after="0"/>
            </w:pPr>
            <w:r>
              <w:t>Zimmerwände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3278056" name="95c32d40-fe80-11ef-abca-6bfa4d7a5e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088657" name="95c32d40-fe80-11ef-abca-6bfa4d7a5e4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8480128" name="87093010-fe80-11ef-9bc6-01fb57f8c0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334693" name="87093010-fe80-11ef-9bc6-01fb57f8c08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Decken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Deckenaufbau</w:t>
            </w:r>
          </w:p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4632027" name="2b4c6d40-fe81-11ef-893c-d3ba57a933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4641854" name="2b4c6d40-fe81-11ef-893c-d3ba57a933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4226764" name="33edbf30-fe81-11ef-aab1-95b756dafce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2763428" name="33edbf30-fe81-11ef-aab1-95b756dafce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diverse Anwendungen Möglichkeit ch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6141584" name="b7a692e0-fe84-11ef-9de4-0da019661f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21338" name="b7a692e0-fe84-11ef-9de4-0da019661f3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1293315" name="c0131930-fe84-11ef-87d6-3d6af08439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193778" name="c0131930-fe84-11ef-87d6-3d6af084395b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PAK: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6282463" name="eb6ca9c0-fe84-11ef-b7bb-41ed908051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309335" name="eb6ca9c0-fe84-11ef-b7bb-41ed9080511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674693" name="f291bbf0-fe84-11ef-957d-8154efa1d6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018576" name="f291bbf0-fe84-11ef-957d-8154efa1d69c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